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098B5" w14:textId="77777777" w:rsidR="00873E6E" w:rsidRPr="00E757A4" w:rsidRDefault="00873E6E" w:rsidP="00E757A4">
      <w:pPr>
        <w:pStyle w:val="Heading2"/>
        <w:keepNext w:val="0"/>
        <w:keepLines w:val="0"/>
        <w:suppressAutoHyphens/>
        <w:spacing w:before="0" w:line="240" w:lineRule="auto"/>
        <w:jc w:val="both"/>
        <w:rPr>
          <w:rFonts w:ascii="Verdana" w:hAnsi="Verdana"/>
          <w:color w:val="000000"/>
          <w:sz w:val="32"/>
          <w:lang w:val="ru-RU"/>
        </w:rPr>
      </w:pPr>
      <w:r w:rsidRPr="00E757A4">
        <w:rPr>
          <w:rFonts w:ascii="Verdana" w:hAnsi="Verdana"/>
          <w:color w:val="000000"/>
          <w:sz w:val="32"/>
          <w:lang w:val="ru-RU"/>
        </w:rPr>
        <w:t>Натаха</w:t>
      </w:r>
    </w:p>
    <w:p w14:paraId="5601279A" w14:textId="77777777" w:rsidR="00277B7A" w:rsidRPr="00E757A4" w:rsidRDefault="00277B7A" w:rsidP="00E757A4">
      <w:pPr>
        <w:pStyle w:val="Heading1"/>
        <w:keepNext w:val="0"/>
        <w:keepLines w:val="0"/>
        <w:suppressAutoHyphens/>
        <w:spacing w:before="0" w:line="240" w:lineRule="auto"/>
        <w:jc w:val="both"/>
        <w:rPr>
          <w:rFonts w:ascii="Verdana" w:eastAsiaTheme="minorEastAsia" w:hAnsi="Verdana"/>
          <w:b w:val="0"/>
          <w:color w:val="000000"/>
          <w:sz w:val="24"/>
        </w:rPr>
      </w:pPr>
      <w:r w:rsidRPr="00E757A4">
        <w:rPr>
          <w:rFonts w:ascii="Verdana" w:eastAsiaTheme="minorEastAsia" w:hAnsi="Verdana"/>
          <w:b w:val="0"/>
          <w:color w:val="000000"/>
          <w:sz w:val="24"/>
        </w:rPr>
        <w:t>Александр Бачило</w:t>
      </w:r>
    </w:p>
    <w:p w14:paraId="671F4140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5172AD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Наконец, раздался звонок в дверь. Я бросил последний взгляд на журнальный столик: цветы, шампанское, фрукты. Черт его знает, как там у них положено. По-моему, идиотизм полный. Но прятать поздно. В конце концов, могут у меня быть причуды?! Неизвестно еще, что там за сокровище, может, инфаркт с первого взгляда! Только дверь откроешь, и....</w:t>
      </w:r>
    </w:p>
    <w:p w14:paraId="54D4285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За дверью стоял мужик. Правда, одет прилично.</w:t>
      </w:r>
    </w:p>
    <w:p w14:paraId="6A1D6DF2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Досуг заказывали?</w:t>
      </w:r>
    </w:p>
    <w:p w14:paraId="060FC7EA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Да, но...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я попятился,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мне бы с этой... с традиционной ориентацией...</w:t>
      </w:r>
    </w:p>
    <w:p w14:paraId="26751E2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Я должен осмотреть помещение,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пояснил он.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Требования безопасности.</w:t>
      </w:r>
    </w:p>
    <w:p w14:paraId="7613405E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Ах, да!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спохватился я.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Конечно, конечно, проходите!</w:t>
      </w:r>
    </w:p>
    <w:p w14:paraId="5B9953C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Прямо от сердца отлегло.</w:t>
      </w:r>
    </w:p>
    <w:p w14:paraId="2430D0D7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Он вошел, окинул комнату цепким взглядом и сразу повернулся ко мне.</w:t>
      </w:r>
    </w:p>
    <w:p w14:paraId="7FC89B1F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 первый раз?</w:t>
      </w:r>
    </w:p>
    <w:p w14:paraId="4DF3FE5B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Ну, не совсем в первый...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зачем-то соврал я.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Дело в том, что мы с женой...</w:t>
      </w:r>
    </w:p>
    <w:p w14:paraId="2471B9E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Жена тоже будет?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нахмурился он и быстро сверился с записью на экране маленького наладонника.</w:t>
      </w:r>
    </w:p>
    <w:p w14:paraId="39F5D2BF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Нет, нет! Мы как раз решили расстаться.</w:t>
      </w:r>
    </w:p>
    <w:p w14:paraId="26A2BE9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Вот те на! А что так?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он смотрел на меня с нескрываемым беспокойством.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Маленькая зарплата? Психологические проблемы? Внешность?</w:t>
      </w:r>
    </w:p>
    <w:p w14:paraId="4C7621C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Ну, какое это имеет значение?!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недовольно пробурчал я.</w:t>
      </w:r>
    </w:p>
    <w:p w14:paraId="6AFA0231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Внешность, конечно, дело не мое,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потупился он,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но я должен оценить вашу платежеспособность. Если вам неудобно вносить сразу всю сумму наличными, могу предложить варианты...</w:t>
      </w:r>
    </w:p>
    <w:p w14:paraId="1432EF2A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Серьезно?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обрадовался я.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Это было бы очень кстати! Откровенно говоря, деньги, действительно, последние. Уволился с работы, ипотека накрылась... оттого и в семье разлад... Но жить-то надо...</w:t>
      </w:r>
    </w:p>
    <w:p w14:paraId="010DDE5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lastRenderedPageBreak/>
        <w:t>Его пальцы забегали по экранчику наладонника, шустро передвигая иконки, будто костяшки счет.</w:t>
      </w:r>
    </w:p>
    <w:p w14:paraId="0C16D53F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Пьете?</w:t>
      </w:r>
    </w:p>
    <w:p w14:paraId="62FF831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Начал. Раньше в рот не брал.</w:t>
      </w:r>
    </w:p>
    <w:p w14:paraId="7F55E1D6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Ну и как?</w:t>
      </w:r>
    </w:p>
    <w:p w14:paraId="1CC5BF4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Ничего, привыкаю. А что делать, если жизнь такая?!</w:t>
      </w:r>
    </w:p>
    <w:p w14:paraId="694826C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Он кивнул.</w:t>
      </w:r>
    </w:p>
    <w:p w14:paraId="1003FF7A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Ну, это мы поправим... Зайдите завтра вот по этому адресу. Ваш специалист принимает с двух.</w:t>
      </w:r>
    </w:p>
    <w:p w14:paraId="046CAFB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Я машинально записал адрес.</w:t>
      </w:r>
    </w:p>
    <w:p w14:paraId="589E6C8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Спасибо, но...</w:t>
      </w:r>
    </w:p>
    <w:p w14:paraId="50B75256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Вы кто по специальности?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спросил он,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Где работали? Стаж? Занимаемые должности?</w:t>
      </w:r>
    </w:p>
    <w:p w14:paraId="23DE836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Я рассказал. Он снова поколдовал над экранчиком и предъявил мне список адресов.</w:t>
      </w:r>
    </w:p>
    <w:p w14:paraId="2A6428A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Вот сюда и сюда вас возьмут с удовольствием. А вот здесь придется побороться. Конкурс. Но зато сразу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в топ-вип-штап.</w:t>
      </w:r>
    </w:p>
    <w:p w14:paraId="5F77D8B8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Штаб или штат?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уточнил я, едва успевая строчить карандашом в блокноте.</w:t>
      </w:r>
    </w:p>
    <w:p w14:paraId="13C1ED1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Там разберетесь. Собеседование в девять утра, не опаздывайте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в двенадцать вы должны быть в банке.</w:t>
      </w:r>
    </w:p>
    <w:p w14:paraId="11B0D0C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 каком банке?!</w:t>
      </w:r>
    </w:p>
    <w:p w14:paraId="4745A108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 ипотечном. С двенадцати до часу они дают пробные кредиты первым десяти счастливчикам.</w:t>
      </w:r>
    </w:p>
    <w:p w14:paraId="553F81BA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У меня вспотел карандаш.</w:t>
      </w:r>
    </w:p>
    <w:p w14:paraId="0060A3E7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Откуда это известно?</w:t>
      </w:r>
    </w:p>
    <w:p w14:paraId="167C748A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Так ведь вот!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гость любовно подышал на экранчик и отер его рукавом.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—Многофункциональная вещь! Но давайте вернемся к жене...</w:t>
      </w:r>
    </w:p>
    <w:p w14:paraId="3F8F9EA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Я вздрогнул.</w:t>
      </w:r>
    </w:p>
    <w:p w14:paraId="03C5A68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К какой жене?!</w:t>
      </w:r>
    </w:p>
    <w:p w14:paraId="5091F70F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lastRenderedPageBreak/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К вашей, разумеется!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улыбнулся гость, и наладонник осветился новой россыпью иконок.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Будем работать на контрасте.</w:t>
      </w:r>
    </w:p>
    <w:p w14:paraId="0ABFE3E0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Ах, на контрасте!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я начал понимать.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То есть сразу отметем все неподходящие параметры?</w:t>
      </w:r>
    </w:p>
    <w:p w14:paraId="7E95D1A7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Вот именно. Что вас конкретно в ней не устраивает? Ноги? Лицо? Характер?</w:t>
      </w:r>
    </w:p>
    <w:p w14:paraId="5498E63B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Видите ли,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смущенно начал я,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если говорить коротко...</w:t>
      </w:r>
    </w:p>
    <w:p w14:paraId="08C55B4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К концу моего рассказа за окном начало смеркаться.</w:t>
      </w:r>
    </w:p>
    <w:p w14:paraId="164C41B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E757A4">
        <w:rPr>
          <w:rFonts w:ascii="Verdana" w:hAnsi="Verdana"/>
          <w:color w:val="000000"/>
          <w:sz w:val="20"/>
          <w:lang w:val="ru-RU"/>
        </w:rPr>
        <w:t>—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Но даже не это главное,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заключил я осипшим голосом.</w:t>
      </w:r>
      <w:r w:rsidRPr="00E757A4">
        <w:rPr>
          <w:rFonts w:ascii="Verdana" w:hAnsi="Verdana"/>
          <w:color w:val="000000"/>
          <w:sz w:val="20"/>
        </w:rPr>
        <w:t> </w:t>
      </w:r>
      <w:r w:rsidRPr="00E757A4">
        <w:rPr>
          <w:rFonts w:ascii="Verdana" w:hAnsi="Verdana"/>
          <w:color w:val="000000"/>
          <w:sz w:val="20"/>
          <w:lang w:val="ru-RU"/>
        </w:rPr>
        <w:t>— Беда в том, что нет былой любви...</w:t>
      </w:r>
    </w:p>
    <w:p w14:paraId="06829BF2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Ну, любовь-то мы вам гарантируем! — уверенно кивнул он, не переставая комбинировать картинки на экране.</w:t>
      </w:r>
    </w:p>
    <w:p w14:paraId="5BA553C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Я был поражен.</w:t>
      </w:r>
    </w:p>
    <w:p w14:paraId="708CC4D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Не может быть! Настоящую любовь?!</w:t>
      </w:r>
    </w:p>
    <w:p w14:paraId="6368AFD1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А то какую же! Пылкую, страстную и это... самоотверженную! — он подвел черту под вычислениями, но, подумав, приплюсовал что-то еще. — Да плюс чувство безмерной благодарности.</w:t>
      </w:r>
    </w:p>
    <w:p w14:paraId="422DCFD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С ума сойти, — пробормотал я. — И все это обеспечивает ваша фирма? У вас, наверное, большой выбор?</w:t>
      </w:r>
    </w:p>
    <w:p w14:paraId="728B996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Не беспокойтесь, вам предложим самое лучшее! — он с гордостью похлопал по наладоннику.</w:t>
      </w:r>
    </w:p>
    <w:p w14:paraId="708857D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Что за безделушка? — вежливо поинтересовался я.</w:t>
      </w:r>
    </w:p>
    <w:p w14:paraId="399E83B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Последняя разработка, — хвастливо заявил он. — Do-Sung — 700. В отечественном исполнении — СВД.</w:t>
      </w:r>
    </w:p>
    <w:p w14:paraId="113098CB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СВД? — переспросил я. — Винтовка такая бывает.</w:t>
      </w:r>
    </w:p>
    <w:p w14:paraId="106260E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При чем тут винтовка?! — гость обиженно поджал губы. — Счастье Всем, Даром. Эксклюзивная модель.</w:t>
      </w:r>
    </w:p>
    <w:p w14:paraId="292BC6B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Так уж и даром? — усмехнулся я.</w:t>
      </w:r>
    </w:p>
    <w:p w14:paraId="0F727987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Он слегка замялся.</w:t>
      </w:r>
    </w:p>
    <w:p w14:paraId="35ACE1DF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Ну, я считаю, что за такой набор возможностей — это, практически... копейки.</w:t>
      </w:r>
    </w:p>
    <w:p w14:paraId="4461F9D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Ладно, — сказал я. — Не буду спорить. Мы и так уже заболтались. Хотелось бы, наконец, взглянуть, что там подобрал мне этот ваш... БТР.</w:t>
      </w:r>
    </w:p>
    <w:p w14:paraId="7DBA47B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lastRenderedPageBreak/>
        <w:t>— Одну минуту! — гость прочертил указательным пальцем плавную дугу в воздухе и ткнул в экран наладонника.</w:t>
      </w:r>
    </w:p>
    <w:p w14:paraId="6E5DB0B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Сейчас же входная дверь моей квартирки широко распахнулась, и на пороге появилась... Она.</w:t>
      </w:r>
    </w:p>
    <w:p w14:paraId="1B520F50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Ах, сердце, мое бедное сердце! Как ты не выскочило через шрам от аппендицита, когда рванулось навстречу этой девушке! Как сладко облилось ты пряной глазурью предвкушения: вот сейчас я до нее доберусь, вот сейчас я зароюсь носом в эти пьянящие волосы, буду срывать эти одежды, вопьюсь сразу всеми органами так давно питавшихся всухомятку чувств в это упругое... и нежное... и своевольное... и податливое...</w:t>
      </w:r>
    </w:p>
    <w:p w14:paraId="36224302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О, да у нас гости! — сказала вдруг она, и я затылком включил свет в прихожей.</w:t>
      </w:r>
    </w:p>
    <w:p w14:paraId="5B71807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Чей это голос?! То есть, я знаю, чей, но... откуда его принесло?! Не может этого...</w:t>
      </w:r>
    </w:p>
    <w:p w14:paraId="2C5B104E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Ма... Ма... Маша?! — по-рыбьи разевая рот, просипел я.</w:t>
      </w:r>
    </w:p>
    <w:p w14:paraId="3C8D527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Она бросилась мне на шею.</w:t>
      </w:r>
    </w:p>
    <w:p w14:paraId="14A12F58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Ты у меня самый лучший! Самый заботливый! Самый умный! Самый любимый! Муж на свете!</w:t>
      </w:r>
    </w:p>
    <w:p w14:paraId="06A1F87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Покрываясь горячими поцелуями и холодным потом, я думал лишь об одном: что будет, если сейчас сюда явится та, кого на самом деле вызвал мой многофункциональный гость. Хоть мы с женой и покрикивали о разводе в пылу ссор, хоть она и уходила порой, хлопнув дверью, ночевать к маме, но за такую выходку меня ждало бы совсем другое — погибель лютая, страшная...</w:t>
      </w:r>
    </w:p>
    <w:p w14:paraId="0EC5E19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Обнимая преобразившуюся Машку, я как мог, подавал за ее спиной невразумительные знаки гостю. Он, видимо, понял и направился было к двери, но Маша повернулась к нему, продолжая тараторить:</w:t>
      </w:r>
    </w:p>
    <w:p w14:paraId="586C616E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Вы представляете, заскочила в салон на маникюр, а мне говорят: ваш муж только что заказал для вас полный спа-цикл, пилинг, фраксель, эпиляцию, депигментацию, поттяжку, ботокс и отсос, не считая лаун-массажа китайской вакуумной баночкой! Абонемент на полгода!</w:t>
      </w:r>
    </w:p>
    <w:p w14:paraId="50E2914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Она снова влепила мне поцелуй непривычно пухлыми губами.</w:t>
      </w:r>
    </w:p>
    <w:p w14:paraId="1EED16B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Он гений! Сейчас будем пить чай!</w:t>
      </w:r>
    </w:p>
    <w:p w14:paraId="088DE305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Нет, нет, — стушевался гость. — Спасибо, на работе — не могу. Я ведь здесь по делу...</w:t>
      </w:r>
    </w:p>
    <w:p w14:paraId="464AFD8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Да? По какому? — Красивая Машка смотрела на него большими кукольными глазами.</w:t>
      </w:r>
    </w:p>
    <w:p w14:paraId="45EDCFAE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lastRenderedPageBreak/>
        <w:t>Я изобразил на лице мольбу и отчаяние.</w:t>
      </w:r>
    </w:p>
    <w:p w14:paraId="4F452EA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Ваш муж... — медленно начал гость, заставляя меня вздрагивать при каждом слове, — заказал мобильное устройство. Мое дело — доставить и оформить первый взнос. Вот здесь распишитесь, пожалуйста, — добавил он, обращаясь ко мне.</w:t>
      </w:r>
    </w:p>
    <w:p w14:paraId="2C1BEB2D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Я чуть не упал, зацепившись за тумбочку, когда летел расписываться вот здесь. Мне так и чудился приближающийся стук каблучков на лестнице. Но гость, приняв деньги и поздравив с покупкой, вышел, наконец, за дверь, и я вздохнул облегченно.</w:t>
      </w:r>
    </w:p>
    <w:p w14:paraId="4619F8C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Ого! — удивилась Маша, заглянув в квитанцию. — И это только первый взнос?! А что за гаджет-то?</w:t>
      </w:r>
    </w:p>
    <w:p w14:paraId="6D691B64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Машина желаний! — со значением произнес я. — Снайперская! Теперь наша жизнь пойдет совсем по-другому!</w:t>
      </w:r>
    </w:p>
    <w:p w14:paraId="744CC14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А ну, дай посмотреть... — жена повертела агрегат в руках и скривилась. — Фи! Do-Sung! Стоило такие деньги отдавать за обычный телефон с выходом в Интернет...</w:t>
      </w:r>
    </w:p>
    <w:p w14:paraId="3F9F23F2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Я медленно повернул голову и уставился на нее.</w:t>
      </w:r>
    </w:p>
    <w:p w14:paraId="5732D773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Как ты сказала? В Интернет?!</w:t>
      </w:r>
    </w:p>
    <w:p w14:paraId="54803D21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Ну, конечно. Все знакомые давно со мартфонов шарятся, зачем ты Do-Sung заказывал? Надул тебя твой коммивояжер!</w:t>
      </w:r>
    </w:p>
    <w:p w14:paraId="56B5F97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Я вдруг почувствовал, что меня разбирает нервный смех.</w:t>
      </w:r>
    </w:p>
    <w:p w14:paraId="1E3072A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Коммивояжер! Ну, конечно!</w:t>
      </w:r>
    </w:p>
    <w:p w14:paraId="43ABF08C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В ушах эхом отдавалась самая первая фраза, которую он произнес, едва войдя в квартиру: «Досуг заказывали?» До-сунг он мне впаривал! А работу, кредиты, врача, новый имидж жены — все это заказал по Интернету. За мои же деньги!</w:t>
      </w:r>
    </w:p>
    <w:p w14:paraId="36381050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Что с тобой?! — удивилась жена. — Чего ты смеешься, как ненормальный? Даже не сказал, как я выгляжу!</w:t>
      </w:r>
    </w:p>
    <w:p w14:paraId="1FD6A4A8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Но я не успел ответить. Входная дверь снова распахнулась, и в квартиру шагнул верзила в кожаной куртке со старомодной златой цепью на дубовой шее.</w:t>
      </w:r>
    </w:p>
    <w:p w14:paraId="08778179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Папаша! — прорычал он. — Проститутку заказывал?</w:t>
      </w:r>
    </w:p>
    <w:p w14:paraId="6BAEBA86" w14:textId="77777777" w:rsidR="00873E6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И, обернувшись, крикнул в подъезд:</w:t>
      </w:r>
    </w:p>
    <w:p w14:paraId="374997F0" w14:textId="29369008" w:rsidR="0085614E" w:rsidRPr="00E757A4" w:rsidRDefault="00873E6E" w:rsidP="00E757A4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E757A4">
        <w:rPr>
          <w:rFonts w:ascii="Verdana" w:hAnsi="Verdana"/>
          <w:color w:val="000000"/>
          <w:sz w:val="20"/>
        </w:rPr>
        <w:t>— Натаха! Заходи!</w:t>
      </w:r>
    </w:p>
    <w:sectPr w:rsidR="0085614E" w:rsidRPr="00E757A4" w:rsidSect="00E757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6C3E4" w14:textId="77777777" w:rsidR="00E757A4" w:rsidRDefault="00E757A4" w:rsidP="00E757A4">
      <w:pPr>
        <w:spacing w:after="0" w:line="240" w:lineRule="auto"/>
      </w:pPr>
      <w:r>
        <w:separator/>
      </w:r>
    </w:p>
  </w:endnote>
  <w:endnote w:type="continuationSeparator" w:id="0">
    <w:p w14:paraId="20048A84" w14:textId="77777777" w:rsidR="00E757A4" w:rsidRDefault="00E757A4" w:rsidP="00E7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CAB6B" w14:textId="77777777" w:rsidR="00E757A4" w:rsidRDefault="00E757A4" w:rsidP="00CB6FB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3F392A89" w14:textId="77777777" w:rsidR="00E757A4" w:rsidRDefault="00E757A4" w:rsidP="00E757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B897A" w14:textId="1C850B5A" w:rsidR="00E757A4" w:rsidRPr="00E757A4" w:rsidRDefault="00E757A4" w:rsidP="00E757A4">
    <w:pPr>
      <w:pStyle w:val="Footer"/>
      <w:ind w:right="360"/>
      <w:rPr>
        <w:rFonts w:ascii="Arial" w:hAnsi="Arial" w:cs="Arial"/>
        <w:color w:val="999999"/>
        <w:sz w:val="20"/>
      </w:rPr>
    </w:pPr>
    <w:r w:rsidRPr="00E757A4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B986" w14:textId="77777777" w:rsidR="00E757A4" w:rsidRDefault="00E757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6DFFA" w14:textId="77777777" w:rsidR="00E757A4" w:rsidRDefault="00E757A4" w:rsidP="00E757A4">
      <w:pPr>
        <w:spacing w:after="0" w:line="240" w:lineRule="auto"/>
      </w:pPr>
      <w:r>
        <w:separator/>
      </w:r>
    </w:p>
  </w:footnote>
  <w:footnote w:type="continuationSeparator" w:id="0">
    <w:p w14:paraId="4AE5EE1F" w14:textId="77777777" w:rsidR="00E757A4" w:rsidRDefault="00E757A4" w:rsidP="00E75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DA41" w14:textId="77777777" w:rsidR="00E757A4" w:rsidRDefault="00E757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97911" w14:textId="6177B724" w:rsidR="00E757A4" w:rsidRPr="00E757A4" w:rsidRDefault="00E757A4" w:rsidP="00E757A4">
    <w:pPr>
      <w:pStyle w:val="Header"/>
      <w:rPr>
        <w:rFonts w:ascii="Arial" w:hAnsi="Arial" w:cs="Arial"/>
        <w:color w:val="999999"/>
        <w:sz w:val="20"/>
      </w:rPr>
    </w:pPr>
    <w:r w:rsidRPr="00E757A4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EFD73" w14:textId="77777777" w:rsidR="00E757A4" w:rsidRDefault="00E757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77B7A"/>
    <w:rsid w:val="0029639D"/>
    <w:rsid w:val="00326F90"/>
    <w:rsid w:val="0085614E"/>
    <w:rsid w:val="00873E6E"/>
    <w:rsid w:val="00AA1D8D"/>
    <w:rsid w:val="00B47730"/>
    <w:rsid w:val="00CB0664"/>
    <w:rsid w:val="00E757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20F59B83"/>
  <w14:defaultImageDpi w14:val="300"/>
  <w15:docId w15:val="{A00BC539-7B16-43F6-9A19-C7DA2B7D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E757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1196</Words>
  <Characters>6762</Characters>
  <Application>Microsoft Office Word</Application>
  <DocSecurity>0</DocSecurity>
  <Lines>157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7851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Натаха</dc:title>
  <dc:subject/>
  <dc:creator>Александр Бачило</dc:creator>
  <cp:keywords/>
  <dc:description/>
  <cp:lastModifiedBy>Andrey Piskunov</cp:lastModifiedBy>
  <cp:revision>5</cp:revision>
  <dcterms:created xsi:type="dcterms:W3CDTF">2013-12-23T23:15:00Z</dcterms:created>
  <dcterms:modified xsi:type="dcterms:W3CDTF">2025-08-19T04:03:00Z</dcterms:modified>
  <cp:category/>
</cp:coreProperties>
</file>